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2E0C9508" w14:textId="649D2AA7" w:rsidR="00376B5E" w:rsidRPr="00376B5E" w:rsidRDefault="007C1229" w:rsidP="00376B5E">
      <w:pPr>
        <w:spacing w:after="0" w:line="240" w:lineRule="auto"/>
        <w:jc w:val="both"/>
        <w:rPr>
          <w:rFonts w:ascii="Sylfaen" w:hAnsi="Sylfaen" w:cs="Sylfaen"/>
          <w:b/>
        </w:rPr>
      </w:pPr>
      <w:proofErr w:type="spellStart"/>
      <w:proofErr w:type="gramStart"/>
      <w:r w:rsidRPr="007C1229">
        <w:rPr>
          <w:rFonts w:ascii="Sylfaen" w:hAnsi="Sylfaen" w:cs="Sylfaen"/>
          <w:b/>
        </w:rPr>
        <w:t>საგზაო</w:t>
      </w:r>
      <w:proofErr w:type="spellEnd"/>
      <w:proofErr w:type="gram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w:t>
      </w:r>
      <w:proofErr w:type="spellStart"/>
      <w:r w:rsidRPr="007C1229">
        <w:rPr>
          <w:rFonts w:ascii="Sylfaen" w:hAnsi="Sylfaen" w:cs="Sylfaen"/>
          <w:b/>
        </w:rPr>
        <w:t>წყალსადენის</w:t>
      </w:r>
      <w:proofErr w:type="spellEnd"/>
      <w:r w:rsidRPr="007C1229">
        <w:rPr>
          <w:rFonts w:ascii="Sylfaen" w:hAnsi="Sylfaen" w:cs="Sylfaen"/>
          <w:b/>
        </w:rPr>
        <w:t xml:space="preserve">/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r w:rsidR="001D0413">
        <w:rPr>
          <w:rFonts w:ascii="Sylfaen" w:hAnsi="Sylfaen" w:cs="Sylfaen"/>
          <w:b/>
          <w:lang w:val="ka-GE"/>
        </w:rPr>
        <w:t xml:space="preserve">ახალი დაერთებების მიზნით </w:t>
      </w:r>
      <w:proofErr w:type="spellStart"/>
      <w:r w:rsidRPr="007C1229">
        <w:rPr>
          <w:rFonts w:ascii="Sylfaen" w:hAnsi="Sylfaen" w:cs="Sylfaen"/>
          <w:b/>
        </w:rPr>
        <w:t>მოწყობილ</w:t>
      </w:r>
      <w:proofErr w:type="spellEnd"/>
      <w:r w:rsidRPr="007C1229">
        <w:rPr>
          <w:rFonts w:ascii="Sylfaen" w:hAnsi="Sylfaen" w:cs="Sylfaen"/>
          <w:b/>
        </w:rPr>
        <w:t xml:space="preserve"> </w:t>
      </w:r>
      <w:r w:rsidR="001D0413">
        <w:rPr>
          <w:rFonts w:ascii="Sylfaen" w:hAnsi="Sylfaen" w:cs="Sylfaen"/>
          <w:b/>
          <w:lang w:val="ka-GE"/>
        </w:rPr>
        <w:t xml:space="preserve">განათხარების </w:t>
      </w:r>
      <w:r w:rsidRPr="007C1229">
        <w:rPr>
          <w:rFonts w:ascii="Sylfaen" w:hAnsi="Sylfaen" w:cs="Sylfaen"/>
          <w:b/>
        </w:rPr>
        <w:t xml:space="preserve"> </w:t>
      </w:r>
      <w:proofErr w:type="spellStart"/>
      <w:r w:rsidRPr="007C1229">
        <w:rPr>
          <w:rFonts w:ascii="Sylfaen" w:hAnsi="Sylfaen" w:cs="Sylfaen"/>
          <w:b/>
        </w:rPr>
        <w:t>მოწესრიგების</w:t>
      </w:r>
      <w:proofErr w:type="spellEnd"/>
      <w:r w:rsidRPr="007C1229">
        <w:rPr>
          <w:rFonts w:ascii="Sylfaen" w:hAnsi="Sylfaen" w:cs="Sylfaen"/>
          <w:b/>
        </w:rPr>
        <w:t xml:space="preserve"> </w:t>
      </w:r>
      <w:proofErr w:type="spellStart"/>
      <w:r w:rsidRPr="007C1229">
        <w:rPr>
          <w:rFonts w:ascii="Sylfaen" w:hAnsi="Sylfaen" w:cs="Sylfaen"/>
          <w:b/>
        </w:rPr>
        <w:t>სამუშაოების</w:t>
      </w:r>
      <w:proofErr w:type="spellEnd"/>
      <w:r w:rsidRPr="007C1229">
        <w:rPr>
          <w:rFonts w:ascii="Sylfaen" w:hAnsi="Sylfaen" w:cs="Sylfaen"/>
          <w:b/>
        </w:rPr>
        <w:t xml:space="preserve"> </w:t>
      </w:r>
      <w:proofErr w:type="spellStart"/>
      <w:r w:rsidRPr="007C1229">
        <w:rPr>
          <w:rFonts w:ascii="Sylfaen" w:hAnsi="Sylfaen" w:cs="Sylfaen"/>
          <w:b/>
        </w:rPr>
        <w:t>ერთი</w:t>
      </w:r>
      <w:proofErr w:type="spellEnd"/>
      <w:r w:rsidR="00546A46">
        <w:rPr>
          <w:rFonts w:ascii="Sylfaen" w:hAnsi="Sylfaen" w:cs="Sylfaen"/>
          <w:b/>
        </w:rPr>
        <w:t xml:space="preserve"> </w:t>
      </w:r>
      <w:proofErr w:type="spellStart"/>
      <w:r w:rsidR="00546A46">
        <w:rPr>
          <w:rFonts w:ascii="Sylfaen" w:hAnsi="Sylfaen" w:cs="Sylfaen"/>
          <w:b/>
        </w:rPr>
        <w:t>წლის</w:t>
      </w:r>
      <w:proofErr w:type="spellEnd"/>
      <w:r w:rsidR="00546A46">
        <w:rPr>
          <w:rFonts w:ascii="Sylfaen" w:hAnsi="Sylfaen" w:cs="Sylfaen"/>
          <w:b/>
        </w:rPr>
        <w:t xml:space="preserve"> </w:t>
      </w:r>
      <w:proofErr w:type="spellStart"/>
      <w:r w:rsidR="00546A46">
        <w:rPr>
          <w:rFonts w:ascii="Sylfaen" w:hAnsi="Sylfaen" w:cs="Sylfaen"/>
          <w:b/>
        </w:rPr>
        <w:t>განმავლობაში</w:t>
      </w:r>
      <w:proofErr w:type="spellEnd"/>
      <w:r w:rsidR="00546A46">
        <w:rPr>
          <w:rFonts w:ascii="Sylfaen" w:hAnsi="Sylfaen" w:cs="Sylfaen"/>
          <w:b/>
        </w:rPr>
        <w:t xml:space="preserve"> </w:t>
      </w:r>
      <w:proofErr w:type="spellStart"/>
      <w:r w:rsidR="00546A46">
        <w:rPr>
          <w:rFonts w:ascii="Sylfaen" w:hAnsi="Sylfaen" w:cs="Sylfaen"/>
          <w:b/>
        </w:rPr>
        <w:t>შესყიდვაზე</w:t>
      </w:r>
      <w:proofErr w:type="spellEnd"/>
      <w:r w:rsidR="00376B5E">
        <w:rPr>
          <w:rFonts w:ascii="Sylfaen" w:hAnsi="Sylfaen" w:cs="Sylfaen"/>
          <w:b/>
          <w:lang w:val="ka-GE"/>
        </w:rPr>
        <w:t xml:space="preserve"> </w:t>
      </w:r>
      <w:proofErr w:type="spellStart"/>
      <w:r w:rsidR="00376B5E">
        <w:rPr>
          <w:rFonts w:ascii="Sylfaen" w:hAnsi="Sylfaen" w:cs="Sylfaen"/>
          <w:b/>
        </w:rPr>
        <w:t>ისან-სამგორის</w:t>
      </w:r>
      <w:proofErr w:type="spellEnd"/>
      <w:r w:rsidR="00376B5E">
        <w:rPr>
          <w:rFonts w:ascii="Sylfaen" w:hAnsi="Sylfaen" w:cs="Sylfaen"/>
          <w:b/>
        </w:rPr>
        <w:t xml:space="preserve"> </w:t>
      </w:r>
      <w:proofErr w:type="spellStart"/>
      <w:r w:rsidR="00376B5E">
        <w:rPr>
          <w:rFonts w:ascii="Sylfaen" w:hAnsi="Sylfaen" w:cs="Sylfaen"/>
          <w:b/>
        </w:rPr>
        <w:t>რაიონში</w:t>
      </w:r>
      <w:proofErr w:type="spellEnd"/>
      <w:r w:rsidR="00376B5E">
        <w:rPr>
          <w:rFonts w:ascii="Sylfaen" w:hAnsi="Sylfaen" w:cs="Sylfaen"/>
          <w:b/>
        </w:rPr>
        <w:t xml:space="preserve"> (</w:t>
      </w:r>
      <w:proofErr w:type="spellStart"/>
      <w:r w:rsidR="00376B5E" w:rsidRPr="00376B5E">
        <w:rPr>
          <w:rFonts w:ascii="Sylfaen" w:hAnsi="Sylfaen" w:cs="Sylfaen"/>
          <w:b/>
        </w:rPr>
        <w:t>მ.შ</w:t>
      </w:r>
      <w:proofErr w:type="spellEnd"/>
      <w:r w:rsidR="00376B5E" w:rsidRPr="00376B5E">
        <w:rPr>
          <w:rFonts w:ascii="Sylfaen" w:hAnsi="Sylfaen" w:cs="Sylfaen"/>
          <w:b/>
        </w:rPr>
        <w:t xml:space="preserve"> ზედა ზონები: პატარა ლილო, დიდი ლილო, ნასაგური) </w:t>
      </w: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76CAB805" w14:textId="77777777" w:rsidR="00376B5E" w:rsidRPr="00376B5E" w:rsidRDefault="0012302C" w:rsidP="00376B5E">
      <w:pPr>
        <w:spacing w:after="0" w:line="240" w:lineRule="auto"/>
        <w:jc w:val="both"/>
        <w:rPr>
          <w:rFonts w:ascii="Sylfaen" w:hAnsi="Sylfaen" w:cs="Sylfaen"/>
          <w:b/>
        </w:rPr>
      </w:pPr>
      <w:r w:rsidRPr="000B0617">
        <w:rPr>
          <w:rFonts w:ascii="Sylfaen" w:hAnsi="Sylfaen" w:cs="Sylfaen"/>
          <w:b/>
          <w:lang w:val="ka-GE"/>
        </w:rPr>
        <w:t>შპს „ჯორჯიან უოთერ ენდ</w:t>
      </w:r>
      <w:r w:rsidRPr="0012302C">
        <w:rPr>
          <w:rFonts w:ascii="Sylfaen" w:hAnsi="Sylfaen" w:cs="Sylfaen"/>
          <w:lang w:val="ka-GE"/>
        </w:rPr>
        <w:t xml:space="preserve"> </w:t>
      </w:r>
      <w:r w:rsidRPr="000B0617">
        <w:rPr>
          <w:rFonts w:ascii="Sylfaen" w:hAnsi="Sylfaen" w:cs="Sylfaen"/>
          <w:b/>
          <w:lang w:val="ka-GE"/>
        </w:rPr>
        <w:t>ფაუერი“ (GWP)</w:t>
      </w:r>
      <w:r w:rsidRPr="0012302C">
        <w:rPr>
          <w:rFonts w:ascii="Sylfaen" w:hAnsi="Sylfaen" w:cs="Sylfaen"/>
          <w:lang w:val="ka-GE"/>
        </w:rPr>
        <w:t xml:space="preserve"> აცხადებს ელექტრონულ ტენდერს საგზაო საფარის (ასფალტის) აღდგენის და წყალსადენის/ წყალარინების  ქსელებზე </w:t>
      </w:r>
      <w:r w:rsidR="001D0413">
        <w:rPr>
          <w:rFonts w:ascii="Sylfaen" w:hAnsi="Sylfaen" w:cs="Sylfaen"/>
          <w:lang w:val="ka-GE"/>
        </w:rPr>
        <w:t xml:space="preserve"> </w:t>
      </w:r>
      <w:r w:rsidR="001D0413">
        <w:rPr>
          <w:rFonts w:ascii="Sylfaen" w:hAnsi="Sylfaen" w:cs="Sylfaen"/>
          <w:b/>
          <w:lang w:val="ka-GE"/>
        </w:rPr>
        <w:t xml:space="preserve">ახალი დაერთებების მიზნით </w:t>
      </w:r>
      <w:proofErr w:type="spellStart"/>
      <w:r w:rsidR="001D0413" w:rsidRPr="007C1229">
        <w:rPr>
          <w:rFonts w:ascii="Sylfaen" w:hAnsi="Sylfaen" w:cs="Sylfaen"/>
          <w:b/>
        </w:rPr>
        <w:t>მოწყობილ</w:t>
      </w:r>
      <w:proofErr w:type="spellEnd"/>
      <w:r w:rsidR="001D0413" w:rsidRPr="007C1229">
        <w:rPr>
          <w:rFonts w:ascii="Sylfaen" w:hAnsi="Sylfaen" w:cs="Sylfaen"/>
          <w:b/>
        </w:rPr>
        <w:t xml:space="preserve"> </w:t>
      </w:r>
      <w:r w:rsidR="001D0413">
        <w:rPr>
          <w:rFonts w:ascii="Sylfaen" w:hAnsi="Sylfaen" w:cs="Sylfaen"/>
          <w:b/>
          <w:lang w:val="ka-GE"/>
        </w:rPr>
        <w:t xml:space="preserve">განათხარების </w:t>
      </w:r>
      <w:r w:rsidRPr="0012302C">
        <w:rPr>
          <w:rFonts w:ascii="Sylfaen" w:hAnsi="Sylfaen" w:cs="Sylfaen"/>
          <w:lang w:val="ka-GE"/>
        </w:rPr>
        <w:t xml:space="preserve">  მოწესრიგების სამუშაოების ერთი წლის განმავლობაში შესყიდვაზე </w:t>
      </w:r>
      <w:r w:rsidR="002B0C8E" w:rsidRPr="002B0C8E">
        <w:rPr>
          <w:rFonts w:ascii="Sylfaen" w:hAnsi="Sylfaen" w:cs="Sylfaen"/>
          <w:b/>
          <w:lang w:val="ka-GE"/>
        </w:rPr>
        <w:t xml:space="preserve">ქ.თბილისის </w:t>
      </w:r>
      <w:proofErr w:type="spellStart"/>
      <w:r w:rsidR="00376B5E">
        <w:rPr>
          <w:rFonts w:ascii="Sylfaen" w:hAnsi="Sylfaen" w:cs="Sylfaen"/>
          <w:b/>
        </w:rPr>
        <w:t>ისან-სამგორის</w:t>
      </w:r>
      <w:proofErr w:type="spellEnd"/>
      <w:r w:rsidR="00376B5E">
        <w:rPr>
          <w:rFonts w:ascii="Sylfaen" w:hAnsi="Sylfaen" w:cs="Sylfaen"/>
          <w:b/>
        </w:rPr>
        <w:t xml:space="preserve"> </w:t>
      </w:r>
      <w:proofErr w:type="spellStart"/>
      <w:r w:rsidR="00376B5E">
        <w:rPr>
          <w:rFonts w:ascii="Sylfaen" w:hAnsi="Sylfaen" w:cs="Sylfaen"/>
          <w:b/>
        </w:rPr>
        <w:t>რაიონში</w:t>
      </w:r>
      <w:proofErr w:type="spellEnd"/>
      <w:r w:rsidR="00376B5E">
        <w:rPr>
          <w:rFonts w:ascii="Sylfaen" w:hAnsi="Sylfaen" w:cs="Sylfaen"/>
          <w:b/>
        </w:rPr>
        <w:t xml:space="preserve"> (</w:t>
      </w:r>
      <w:proofErr w:type="spellStart"/>
      <w:r w:rsidR="00376B5E" w:rsidRPr="00376B5E">
        <w:rPr>
          <w:rFonts w:ascii="Sylfaen" w:hAnsi="Sylfaen" w:cs="Sylfaen"/>
          <w:b/>
        </w:rPr>
        <w:t>მ.შ</w:t>
      </w:r>
      <w:proofErr w:type="spellEnd"/>
      <w:r w:rsidR="00376B5E" w:rsidRPr="00376B5E">
        <w:rPr>
          <w:rFonts w:ascii="Sylfaen" w:hAnsi="Sylfaen" w:cs="Sylfaen"/>
          <w:b/>
        </w:rPr>
        <w:t xml:space="preserve"> </w:t>
      </w:r>
      <w:proofErr w:type="spellStart"/>
      <w:r w:rsidR="00376B5E" w:rsidRPr="00376B5E">
        <w:rPr>
          <w:rFonts w:ascii="Sylfaen" w:hAnsi="Sylfaen" w:cs="Sylfaen"/>
          <w:b/>
        </w:rPr>
        <w:t>ზედა</w:t>
      </w:r>
      <w:proofErr w:type="spellEnd"/>
      <w:r w:rsidR="00376B5E" w:rsidRPr="00376B5E">
        <w:rPr>
          <w:rFonts w:ascii="Sylfaen" w:hAnsi="Sylfaen" w:cs="Sylfaen"/>
          <w:b/>
        </w:rPr>
        <w:t xml:space="preserve"> </w:t>
      </w:r>
      <w:proofErr w:type="spellStart"/>
      <w:r w:rsidR="00376B5E" w:rsidRPr="00376B5E">
        <w:rPr>
          <w:rFonts w:ascii="Sylfaen" w:hAnsi="Sylfaen" w:cs="Sylfaen"/>
          <w:b/>
        </w:rPr>
        <w:t>ზონები</w:t>
      </w:r>
      <w:proofErr w:type="spellEnd"/>
      <w:r w:rsidR="00376B5E" w:rsidRPr="00376B5E">
        <w:rPr>
          <w:rFonts w:ascii="Sylfaen" w:hAnsi="Sylfaen" w:cs="Sylfaen"/>
          <w:b/>
        </w:rPr>
        <w:t xml:space="preserve">: </w:t>
      </w:r>
      <w:proofErr w:type="spellStart"/>
      <w:r w:rsidR="00376B5E" w:rsidRPr="00376B5E">
        <w:rPr>
          <w:rFonts w:ascii="Sylfaen" w:hAnsi="Sylfaen" w:cs="Sylfaen"/>
          <w:b/>
        </w:rPr>
        <w:t>პატარა</w:t>
      </w:r>
      <w:proofErr w:type="spellEnd"/>
      <w:r w:rsidR="00376B5E" w:rsidRPr="00376B5E">
        <w:rPr>
          <w:rFonts w:ascii="Sylfaen" w:hAnsi="Sylfaen" w:cs="Sylfaen"/>
          <w:b/>
        </w:rPr>
        <w:t xml:space="preserve"> </w:t>
      </w:r>
      <w:proofErr w:type="spellStart"/>
      <w:r w:rsidR="00376B5E" w:rsidRPr="00376B5E">
        <w:rPr>
          <w:rFonts w:ascii="Sylfaen" w:hAnsi="Sylfaen" w:cs="Sylfaen"/>
          <w:b/>
        </w:rPr>
        <w:t>ლილო</w:t>
      </w:r>
      <w:proofErr w:type="spellEnd"/>
      <w:r w:rsidR="00376B5E" w:rsidRPr="00376B5E">
        <w:rPr>
          <w:rFonts w:ascii="Sylfaen" w:hAnsi="Sylfaen" w:cs="Sylfaen"/>
          <w:b/>
        </w:rPr>
        <w:t xml:space="preserve">, </w:t>
      </w:r>
      <w:proofErr w:type="spellStart"/>
      <w:r w:rsidR="00376B5E" w:rsidRPr="00376B5E">
        <w:rPr>
          <w:rFonts w:ascii="Sylfaen" w:hAnsi="Sylfaen" w:cs="Sylfaen"/>
          <w:b/>
        </w:rPr>
        <w:t>დიდი</w:t>
      </w:r>
      <w:proofErr w:type="spellEnd"/>
      <w:r w:rsidR="00376B5E" w:rsidRPr="00376B5E">
        <w:rPr>
          <w:rFonts w:ascii="Sylfaen" w:hAnsi="Sylfaen" w:cs="Sylfaen"/>
          <w:b/>
        </w:rPr>
        <w:t xml:space="preserve"> </w:t>
      </w:r>
      <w:proofErr w:type="spellStart"/>
      <w:r w:rsidR="00376B5E" w:rsidRPr="00376B5E">
        <w:rPr>
          <w:rFonts w:ascii="Sylfaen" w:hAnsi="Sylfaen" w:cs="Sylfaen"/>
          <w:b/>
        </w:rPr>
        <w:t>ლილო</w:t>
      </w:r>
      <w:proofErr w:type="spellEnd"/>
      <w:r w:rsidR="00376B5E" w:rsidRPr="00376B5E">
        <w:rPr>
          <w:rFonts w:ascii="Sylfaen" w:hAnsi="Sylfaen" w:cs="Sylfaen"/>
          <w:b/>
        </w:rPr>
        <w:t xml:space="preserve">, </w:t>
      </w:r>
      <w:proofErr w:type="spellStart"/>
      <w:r w:rsidR="00376B5E" w:rsidRPr="00376B5E">
        <w:rPr>
          <w:rFonts w:ascii="Sylfaen" w:hAnsi="Sylfaen" w:cs="Sylfaen"/>
          <w:b/>
        </w:rPr>
        <w:t>ნასაგური</w:t>
      </w:r>
      <w:proofErr w:type="spellEnd"/>
      <w:r w:rsidR="00376B5E" w:rsidRPr="00376B5E">
        <w:rPr>
          <w:rFonts w:ascii="Sylfaen" w:hAnsi="Sylfaen" w:cs="Sylfaen"/>
          <w:b/>
        </w:rPr>
        <w:t xml:space="preserve">) </w:t>
      </w:r>
    </w:p>
    <w:p w14:paraId="230A2B4A" w14:textId="5B8ACC41" w:rsidR="00546A46" w:rsidRDefault="00546A46" w:rsidP="00376B5E">
      <w:pPr>
        <w:spacing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56F2552" w:rsidR="005A427F" w:rsidRDefault="005A427F" w:rsidP="005D0256">
      <w:pPr>
        <w:spacing w:after="0" w:line="240" w:lineRule="auto"/>
        <w:jc w:val="both"/>
        <w:rPr>
          <w:rFonts w:ascii="Sylfaen" w:hAnsi="Sylfaen" w:cs="Sylfaen"/>
          <w:b/>
          <w:lang w:val="ka-GE"/>
        </w:rPr>
      </w:pPr>
    </w:p>
    <w:p w14:paraId="73F7A3D6" w14:textId="62BEC817" w:rsidR="00376B5E" w:rsidRDefault="00AD3D3D" w:rsidP="005D0256">
      <w:pPr>
        <w:spacing w:after="0" w:line="240" w:lineRule="auto"/>
        <w:jc w:val="both"/>
        <w:rPr>
          <w:rFonts w:ascii="Sylfaen" w:hAnsi="Sylfaen" w:cs="Sylfaen"/>
          <w:b/>
          <w:lang w:val="ka-GE"/>
        </w:rPr>
      </w:pPr>
      <w:r>
        <w:rPr>
          <w:rFonts w:ascii="Sylfaen" w:hAnsi="Sylfaen" w:cs="Sylfaen"/>
          <w:b/>
          <w:lang w:val="ka-GE"/>
        </w:rPr>
        <w:object w:dxaOrig="1520" w:dyaOrig="988" w14:anchorId="23DCBF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15pt;height:49.4pt" o:ole="">
            <v:imagedata r:id="rId9" o:title=""/>
          </v:shape>
          <o:OLEObject Type="Embed" ProgID="Excel.Sheet.12" ShapeID="_x0000_i1029" DrawAspect="Icon" ObjectID="_1780216333" r:id="rId10"/>
        </w:object>
      </w:r>
    </w:p>
    <w:p w14:paraId="60E8206A" w14:textId="368491FC" w:rsidR="005A427F" w:rsidRPr="002B0C8E" w:rsidRDefault="005A427F" w:rsidP="005D0256">
      <w:pPr>
        <w:spacing w:after="0" w:line="240" w:lineRule="auto"/>
        <w:jc w:val="both"/>
        <w:rPr>
          <w:rFonts w:ascii="Sylfaen" w:hAnsi="Sylfaen" w:cs="Sylfaen"/>
          <w:b/>
        </w:rPr>
      </w:pPr>
    </w:p>
    <w:p w14:paraId="2CF83EEA" w14:textId="032DBB54"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0E6272">
        <w:rPr>
          <w:rFonts w:ascii="Sylfaen" w:hAnsi="Sylfaen" w:cs="Sylfaen"/>
          <w:b/>
          <w:lang w:val="ka-GE"/>
        </w:rPr>
        <w:t xml:space="preserve"> </w:t>
      </w:r>
      <w:r w:rsidR="00670159">
        <w:rPr>
          <w:rFonts w:ascii="Sylfaen" w:hAnsi="Sylfaen" w:cs="Sylfaen"/>
          <w:b/>
          <w:lang w:val="ka-GE"/>
        </w:rPr>
        <w:t>და დღგ-ის გადასახადი)</w:t>
      </w: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0F8AC233" w:rsidR="000353F8" w:rsidRDefault="00A04E21" w:rsidP="005D0256">
      <w:pPr>
        <w:spacing w:after="0" w:line="240" w:lineRule="auto"/>
        <w:jc w:val="both"/>
        <w:rPr>
          <w:rFonts w:ascii="Sylfaen" w:hAnsi="Sylfaen" w:cs="Sylfaen"/>
          <w:b/>
          <w:bCs/>
          <w:lang w:val="ka-GE"/>
        </w:rPr>
      </w:pPr>
      <w:r w:rsidRPr="002B0C8E">
        <w:rPr>
          <w:rFonts w:ascii="Sylfaen" w:hAnsi="Sylfaen" w:cs="Sylfaen"/>
          <w:b/>
          <w:lang w:val="ka-GE"/>
        </w:rPr>
        <w:t xml:space="preserve">ქ.თბილისის </w:t>
      </w:r>
      <w:proofErr w:type="spellStart"/>
      <w:r>
        <w:rPr>
          <w:rFonts w:ascii="Sylfaen" w:hAnsi="Sylfaen" w:cs="Sylfaen"/>
          <w:b/>
        </w:rPr>
        <w:t>ისან-</w:t>
      </w:r>
      <w:proofErr w:type="gramStart"/>
      <w:r>
        <w:rPr>
          <w:rFonts w:ascii="Sylfaen" w:hAnsi="Sylfaen" w:cs="Sylfaen"/>
          <w:b/>
        </w:rPr>
        <w:t>სამგორის</w:t>
      </w:r>
      <w:proofErr w:type="spellEnd"/>
      <w:r>
        <w:rPr>
          <w:rFonts w:ascii="Sylfaen" w:hAnsi="Sylfaen" w:cs="Sylfaen"/>
          <w:b/>
        </w:rPr>
        <w:t xml:space="preserve">  (</w:t>
      </w:r>
      <w:proofErr w:type="spellStart"/>
      <w:proofErr w:type="gramEnd"/>
      <w:r w:rsidRPr="00376B5E">
        <w:rPr>
          <w:rFonts w:ascii="Sylfaen" w:hAnsi="Sylfaen" w:cs="Sylfaen"/>
          <w:b/>
        </w:rPr>
        <w:t>მ.შ</w:t>
      </w:r>
      <w:proofErr w:type="spellEnd"/>
      <w:r w:rsidRPr="00376B5E">
        <w:rPr>
          <w:rFonts w:ascii="Sylfaen" w:hAnsi="Sylfaen" w:cs="Sylfaen"/>
          <w:b/>
        </w:rPr>
        <w:t xml:space="preserve"> </w:t>
      </w:r>
      <w:proofErr w:type="spellStart"/>
      <w:r w:rsidRPr="00376B5E">
        <w:rPr>
          <w:rFonts w:ascii="Sylfaen" w:hAnsi="Sylfaen" w:cs="Sylfaen"/>
          <w:b/>
        </w:rPr>
        <w:t>ზედა</w:t>
      </w:r>
      <w:proofErr w:type="spellEnd"/>
      <w:r w:rsidRPr="00376B5E">
        <w:rPr>
          <w:rFonts w:ascii="Sylfaen" w:hAnsi="Sylfaen" w:cs="Sylfaen"/>
          <w:b/>
        </w:rPr>
        <w:t xml:space="preserve"> </w:t>
      </w:r>
      <w:proofErr w:type="spellStart"/>
      <w:r w:rsidRPr="00376B5E">
        <w:rPr>
          <w:rFonts w:ascii="Sylfaen" w:hAnsi="Sylfaen" w:cs="Sylfaen"/>
          <w:b/>
        </w:rPr>
        <w:t>ზონები</w:t>
      </w:r>
      <w:proofErr w:type="spellEnd"/>
      <w:r w:rsidRPr="00376B5E">
        <w:rPr>
          <w:rFonts w:ascii="Sylfaen" w:hAnsi="Sylfaen" w:cs="Sylfaen"/>
          <w:b/>
        </w:rPr>
        <w:t xml:space="preserve">: </w:t>
      </w:r>
      <w:proofErr w:type="spellStart"/>
      <w:r w:rsidRPr="00376B5E">
        <w:rPr>
          <w:rFonts w:ascii="Sylfaen" w:hAnsi="Sylfaen" w:cs="Sylfaen"/>
          <w:b/>
        </w:rPr>
        <w:t>პატარა</w:t>
      </w:r>
      <w:proofErr w:type="spellEnd"/>
      <w:r w:rsidRPr="00376B5E">
        <w:rPr>
          <w:rFonts w:ascii="Sylfaen" w:hAnsi="Sylfaen" w:cs="Sylfaen"/>
          <w:b/>
        </w:rPr>
        <w:t xml:space="preserve"> </w:t>
      </w:r>
      <w:proofErr w:type="spellStart"/>
      <w:r w:rsidRPr="00376B5E">
        <w:rPr>
          <w:rFonts w:ascii="Sylfaen" w:hAnsi="Sylfaen" w:cs="Sylfaen"/>
          <w:b/>
        </w:rPr>
        <w:t>ლილო</w:t>
      </w:r>
      <w:proofErr w:type="spellEnd"/>
      <w:r w:rsidRPr="00376B5E">
        <w:rPr>
          <w:rFonts w:ascii="Sylfaen" w:hAnsi="Sylfaen" w:cs="Sylfaen"/>
          <w:b/>
        </w:rPr>
        <w:t xml:space="preserve">, </w:t>
      </w:r>
      <w:proofErr w:type="spellStart"/>
      <w:r w:rsidRPr="00376B5E">
        <w:rPr>
          <w:rFonts w:ascii="Sylfaen" w:hAnsi="Sylfaen" w:cs="Sylfaen"/>
          <w:b/>
        </w:rPr>
        <w:t>დიდი</w:t>
      </w:r>
      <w:proofErr w:type="spellEnd"/>
      <w:r w:rsidRPr="00376B5E">
        <w:rPr>
          <w:rFonts w:ascii="Sylfaen" w:hAnsi="Sylfaen" w:cs="Sylfaen"/>
          <w:b/>
        </w:rPr>
        <w:t xml:space="preserve"> </w:t>
      </w:r>
      <w:proofErr w:type="spellStart"/>
      <w:r w:rsidRPr="00376B5E">
        <w:rPr>
          <w:rFonts w:ascii="Sylfaen" w:hAnsi="Sylfaen" w:cs="Sylfaen"/>
          <w:b/>
        </w:rPr>
        <w:t>ლილო</w:t>
      </w:r>
      <w:proofErr w:type="spellEnd"/>
      <w:r w:rsidRPr="00376B5E">
        <w:rPr>
          <w:rFonts w:ascii="Sylfaen" w:hAnsi="Sylfaen" w:cs="Sylfaen"/>
          <w:b/>
        </w:rPr>
        <w:t xml:space="preserve">, </w:t>
      </w:r>
      <w:proofErr w:type="spellStart"/>
      <w:r w:rsidRPr="00376B5E">
        <w:rPr>
          <w:rFonts w:ascii="Sylfaen" w:hAnsi="Sylfaen" w:cs="Sylfaen"/>
          <w:b/>
        </w:rPr>
        <w:t>ნასაგური</w:t>
      </w:r>
      <w:proofErr w:type="spellEnd"/>
      <w:r w:rsidRPr="00376B5E">
        <w:rPr>
          <w:rFonts w:ascii="Sylfaen" w:hAnsi="Sylfaen" w:cs="Sylfaen"/>
          <w:b/>
        </w:rPr>
        <w:t xml:space="preserve">) </w:t>
      </w:r>
      <w:r w:rsidR="00546A46">
        <w:rPr>
          <w:rFonts w:ascii="Sylfaen" w:hAnsi="Sylfaen" w:cs="Sylfaen"/>
          <w:lang w:val="ka-GE"/>
        </w:rPr>
        <w:t>რაიონში</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0B0617">
        <w:rPr>
          <w:rFonts w:ascii="Sylfaen" w:hAnsi="Sylfaen" w:cs="Sylfaen"/>
          <w:b/>
          <w:bCs/>
          <w:lang w:val="ka-GE"/>
        </w:rPr>
        <w:t xml:space="preserve"> ფასების ცხრილი</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6752F4" w:rsidRDefault="00B25981" w:rsidP="005D0256">
      <w:pPr>
        <w:jc w:val="both"/>
        <w:rPr>
          <w:rFonts w:ascii="Sylfaen" w:hAnsi="Sylfaen" w:cs="Sylfaen"/>
          <w:color w:val="FF0000"/>
          <w:lang w:val="ka-GE"/>
        </w:rPr>
      </w:pPr>
      <w:r w:rsidRPr="006752F4">
        <w:rPr>
          <w:rFonts w:ascii="Sylfaen" w:hAnsi="Sylfaen"/>
          <w:b/>
          <w:color w:val="FF0000"/>
          <w:lang w:val="ka-GE"/>
        </w:rPr>
        <w:t xml:space="preserve">შენიშვნა: </w:t>
      </w:r>
      <w:r w:rsidRPr="006752F4">
        <w:rPr>
          <w:rFonts w:ascii="Sylfaen" w:hAnsi="Sylfaen" w:cs="Sylfaen"/>
          <w:color w:val="FF0000"/>
          <w:lang w:val="ka-GE"/>
        </w:rPr>
        <w:t>სამუშაოს სპეციფიკიდან გამომდინარე დამკვეთი არ იღებს ვალ</w:t>
      </w:r>
      <w:r w:rsidR="00FC68DD" w:rsidRPr="006752F4">
        <w:rPr>
          <w:rFonts w:ascii="Sylfaen" w:hAnsi="Sylfaen" w:cs="Sylfaen"/>
          <w:color w:val="FF0000"/>
          <w:lang w:val="ka-GE"/>
        </w:rPr>
        <w:t>დებულებას ხელშეკრულების</w:t>
      </w:r>
      <w:r w:rsidRPr="006752F4">
        <w:rPr>
          <w:rFonts w:ascii="Sylfaen" w:hAnsi="Sylfaen" w:cs="Sylfaen"/>
          <w:color w:val="FF0000"/>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lastRenderedPageBreak/>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608A457F" w:rsidR="008C04FA" w:rsidRPr="00A21BAB"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r w:rsidR="000B0617">
        <w:rPr>
          <w:rFonts w:ascii="Sylfaen" w:hAnsi="Sylfaen" w:cs="Sylfaen"/>
          <w:lang w:val="ka-GE"/>
        </w:rPr>
        <w:t>, ასეთი მოთხოვნის არსებობის შემთხვევაში</w:t>
      </w:r>
      <w:r w:rsidR="00117A87">
        <w:rPr>
          <w:rFonts w:ascii="Sylfaen" w:hAnsi="Sylfaen" w:cs="Sylfaen"/>
          <w:lang w:val="ka-GE"/>
        </w:rPr>
        <w:t>;</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proofErr w:type="spellStart"/>
      <w:proofErr w:type="gramStart"/>
      <w:r w:rsidRPr="00E37C5C">
        <w:rPr>
          <w:rFonts w:ascii="Sylfaen" w:hAnsi="Sylfaen" w:cs="Sylfaen"/>
          <w:color w:val="222222"/>
          <w:shd w:val="clear" w:color="auto" w:fill="FFFFFF"/>
        </w:rPr>
        <w:t>პრეტენდენტმა</w:t>
      </w:r>
      <w:proofErr w:type="spellEnd"/>
      <w:proofErr w:type="gram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729C2342" w:rsidR="00926883" w:rsidRDefault="00AD3D3D" w:rsidP="005D0256">
      <w:pPr>
        <w:jc w:val="both"/>
        <w:rPr>
          <w:rFonts w:ascii="Sylfaen" w:hAnsi="Sylfaen" w:cs="Sylfaen"/>
          <w:b/>
          <w:bCs/>
          <w:u w:val="single"/>
        </w:rPr>
      </w:pPr>
      <w:r>
        <w:rPr>
          <w:rFonts w:ascii="Sylfaen" w:hAnsi="Sylfaen" w:cs="Sylfaen"/>
          <w:b/>
          <w:bCs/>
          <w:u w:val="single"/>
        </w:rPr>
        <w:object w:dxaOrig="1520" w:dyaOrig="988" w14:anchorId="3A5CCFBD">
          <v:shape id="_x0000_i1031" type="#_x0000_t75" style="width:76.15pt;height:49.4pt" o:ole="">
            <v:imagedata r:id="rId9" o:title=""/>
          </v:shape>
          <o:OLEObject Type="Embed" ProgID="Excel.Sheet.12" ShapeID="_x0000_i1031" DrawAspect="Icon" ObjectID="_1780216334" r:id="rId11"/>
        </w:object>
      </w:r>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w:t>
      </w:r>
      <w:r w:rsidR="008C1049">
        <w:rPr>
          <w:rFonts w:ascii="Sylfaen" w:hAnsi="Sylfaen" w:cs="Sylfaen"/>
          <w:b/>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proofErr w:type="gramStart"/>
      <w:r w:rsidRPr="00E37C5C">
        <w:rPr>
          <w:rFonts w:ascii="Sylfaen" w:hAnsi="Sylfaen" w:cs="Sylfaen"/>
        </w:rPr>
        <w:t>1</w:t>
      </w:r>
      <w:r w:rsidR="00CF7A57" w:rsidRPr="00E37C5C">
        <w:rPr>
          <w:rFonts w:ascii="Sylfaen" w:hAnsi="Sylfaen" w:cs="Sylfaen"/>
        </w:rPr>
        <w:t>.5</w:t>
      </w:r>
      <w:proofErr w:type="gramEnd"/>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2B39A9DB" w:rsidR="00D16A7A" w:rsidRPr="008F5153" w:rsidRDefault="00BD1501" w:rsidP="008F5153">
      <w:pPr>
        <w:spacing w:line="240" w:lineRule="auto"/>
        <w:jc w:val="both"/>
        <w:rPr>
          <w:rFonts w:ascii="Sylfaen" w:hAnsi="Sylfaen" w:cs="Sylfaen"/>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A04E21" w:rsidRPr="002B0C8E">
        <w:rPr>
          <w:rFonts w:ascii="Sylfaen" w:hAnsi="Sylfaen" w:cs="Sylfaen"/>
          <w:b/>
          <w:lang w:val="ka-GE"/>
        </w:rPr>
        <w:t xml:space="preserve">ქ.თბილისის </w:t>
      </w:r>
      <w:proofErr w:type="spellStart"/>
      <w:proofErr w:type="gramStart"/>
      <w:r w:rsidR="00A04E21">
        <w:rPr>
          <w:rFonts w:ascii="Sylfaen" w:hAnsi="Sylfaen" w:cs="Sylfaen"/>
          <w:b/>
        </w:rPr>
        <w:t>ისან</w:t>
      </w:r>
      <w:proofErr w:type="spellEnd"/>
      <w:r w:rsidR="00A04E21">
        <w:rPr>
          <w:rFonts w:ascii="Sylfaen" w:hAnsi="Sylfaen" w:cs="Sylfaen"/>
          <w:b/>
          <w:lang w:val="ka-GE"/>
        </w:rPr>
        <w:t>ი</w:t>
      </w:r>
      <w:r w:rsidR="00A04E21">
        <w:rPr>
          <w:rFonts w:ascii="Sylfaen" w:hAnsi="Sylfaen" w:cs="Sylfaen"/>
          <w:b/>
        </w:rPr>
        <w:t>-</w:t>
      </w:r>
      <w:proofErr w:type="spellStart"/>
      <w:r w:rsidR="00A04E21">
        <w:rPr>
          <w:rFonts w:ascii="Sylfaen" w:hAnsi="Sylfaen" w:cs="Sylfaen"/>
          <w:b/>
        </w:rPr>
        <w:t>სამგორის</w:t>
      </w:r>
      <w:proofErr w:type="spellEnd"/>
      <w:proofErr w:type="gramEnd"/>
      <w:r w:rsidR="00A04E21">
        <w:rPr>
          <w:rFonts w:ascii="Sylfaen" w:hAnsi="Sylfaen" w:cs="Sylfaen"/>
          <w:b/>
        </w:rPr>
        <w:t xml:space="preserve"> (</w:t>
      </w:r>
      <w:proofErr w:type="spellStart"/>
      <w:r w:rsidR="00A04E21" w:rsidRPr="00376B5E">
        <w:rPr>
          <w:rFonts w:ascii="Sylfaen" w:hAnsi="Sylfaen" w:cs="Sylfaen"/>
          <w:b/>
        </w:rPr>
        <w:t>მ.შ</w:t>
      </w:r>
      <w:proofErr w:type="spellEnd"/>
      <w:r w:rsidR="00A04E21" w:rsidRPr="00376B5E">
        <w:rPr>
          <w:rFonts w:ascii="Sylfaen" w:hAnsi="Sylfaen" w:cs="Sylfaen"/>
          <w:b/>
        </w:rPr>
        <w:t xml:space="preserve"> </w:t>
      </w:r>
      <w:proofErr w:type="spellStart"/>
      <w:r w:rsidR="00A04E21" w:rsidRPr="00376B5E">
        <w:rPr>
          <w:rFonts w:ascii="Sylfaen" w:hAnsi="Sylfaen" w:cs="Sylfaen"/>
          <w:b/>
        </w:rPr>
        <w:t>ზედა</w:t>
      </w:r>
      <w:proofErr w:type="spellEnd"/>
      <w:r w:rsidR="00A04E21" w:rsidRPr="00376B5E">
        <w:rPr>
          <w:rFonts w:ascii="Sylfaen" w:hAnsi="Sylfaen" w:cs="Sylfaen"/>
          <w:b/>
        </w:rPr>
        <w:t xml:space="preserve"> </w:t>
      </w:r>
      <w:proofErr w:type="spellStart"/>
      <w:r w:rsidR="00A04E21" w:rsidRPr="00376B5E">
        <w:rPr>
          <w:rFonts w:ascii="Sylfaen" w:hAnsi="Sylfaen" w:cs="Sylfaen"/>
          <w:b/>
        </w:rPr>
        <w:t>ზონები</w:t>
      </w:r>
      <w:proofErr w:type="spellEnd"/>
      <w:r w:rsidR="00A04E21" w:rsidRPr="00376B5E">
        <w:rPr>
          <w:rFonts w:ascii="Sylfaen" w:hAnsi="Sylfaen" w:cs="Sylfaen"/>
          <w:b/>
        </w:rPr>
        <w:t xml:space="preserve">: </w:t>
      </w:r>
      <w:proofErr w:type="spellStart"/>
      <w:r w:rsidR="00A04E21" w:rsidRPr="00376B5E">
        <w:rPr>
          <w:rFonts w:ascii="Sylfaen" w:hAnsi="Sylfaen" w:cs="Sylfaen"/>
          <w:b/>
        </w:rPr>
        <w:t>პატარა</w:t>
      </w:r>
      <w:proofErr w:type="spellEnd"/>
      <w:r w:rsidR="00A04E21" w:rsidRPr="00376B5E">
        <w:rPr>
          <w:rFonts w:ascii="Sylfaen" w:hAnsi="Sylfaen" w:cs="Sylfaen"/>
          <w:b/>
        </w:rPr>
        <w:t xml:space="preserve"> </w:t>
      </w:r>
      <w:proofErr w:type="spellStart"/>
      <w:r w:rsidR="00A04E21" w:rsidRPr="00376B5E">
        <w:rPr>
          <w:rFonts w:ascii="Sylfaen" w:hAnsi="Sylfaen" w:cs="Sylfaen"/>
          <w:b/>
        </w:rPr>
        <w:t>ლილო</w:t>
      </w:r>
      <w:proofErr w:type="spellEnd"/>
      <w:r w:rsidR="00A04E21" w:rsidRPr="00376B5E">
        <w:rPr>
          <w:rFonts w:ascii="Sylfaen" w:hAnsi="Sylfaen" w:cs="Sylfaen"/>
          <w:b/>
        </w:rPr>
        <w:t xml:space="preserve">, </w:t>
      </w:r>
      <w:proofErr w:type="spellStart"/>
      <w:r w:rsidR="00A04E21" w:rsidRPr="00376B5E">
        <w:rPr>
          <w:rFonts w:ascii="Sylfaen" w:hAnsi="Sylfaen" w:cs="Sylfaen"/>
          <w:b/>
        </w:rPr>
        <w:t>დიდი</w:t>
      </w:r>
      <w:proofErr w:type="spellEnd"/>
      <w:r w:rsidR="00A04E21" w:rsidRPr="00376B5E">
        <w:rPr>
          <w:rFonts w:ascii="Sylfaen" w:hAnsi="Sylfaen" w:cs="Sylfaen"/>
          <w:b/>
        </w:rPr>
        <w:t xml:space="preserve"> </w:t>
      </w:r>
      <w:proofErr w:type="spellStart"/>
      <w:r w:rsidR="00A04E21" w:rsidRPr="00376B5E">
        <w:rPr>
          <w:rFonts w:ascii="Sylfaen" w:hAnsi="Sylfaen" w:cs="Sylfaen"/>
          <w:b/>
        </w:rPr>
        <w:t>ლილო</w:t>
      </w:r>
      <w:proofErr w:type="spellEnd"/>
      <w:r w:rsidR="00A04E21" w:rsidRPr="00376B5E">
        <w:rPr>
          <w:rFonts w:ascii="Sylfaen" w:hAnsi="Sylfaen" w:cs="Sylfaen"/>
          <w:b/>
        </w:rPr>
        <w:t xml:space="preserve">, </w:t>
      </w:r>
      <w:proofErr w:type="spellStart"/>
      <w:r w:rsidR="00A04E21" w:rsidRPr="00376B5E">
        <w:rPr>
          <w:rFonts w:ascii="Sylfaen" w:hAnsi="Sylfaen" w:cs="Sylfaen"/>
          <w:b/>
        </w:rPr>
        <w:t>ნასაგური</w:t>
      </w:r>
      <w:proofErr w:type="spellEnd"/>
      <w:r w:rsidR="00A04E21" w:rsidRPr="00376B5E">
        <w:rPr>
          <w:rFonts w:ascii="Sylfaen" w:hAnsi="Sylfaen" w:cs="Sylfaen"/>
          <w:b/>
        </w:rPr>
        <w:t xml:space="preserve">) </w:t>
      </w:r>
      <w:bookmarkStart w:id="0" w:name="_GoBack"/>
      <w:r w:rsidR="00A04E21">
        <w:rPr>
          <w:rFonts w:ascii="Sylfaen" w:hAnsi="Sylfaen" w:cs="Sylfaen"/>
          <w:lang w:val="ka-GE"/>
        </w:rPr>
        <w:t>რაიო</w:t>
      </w:r>
      <w:bookmarkEnd w:id="0"/>
      <w:r w:rsidR="00A04E21">
        <w:rPr>
          <w:rFonts w:ascii="Sylfaen" w:hAnsi="Sylfaen" w:cs="Sylfaen"/>
          <w:lang w:val="ka-GE"/>
        </w:rPr>
        <w:t>ნში</w:t>
      </w:r>
      <w:r w:rsidR="00C3290E">
        <w:rPr>
          <w:rFonts w:ascii="Sylfaen" w:hAnsi="Sylfaen"/>
          <w:lang w:val="ka-GE"/>
        </w:rPr>
        <w:t>.</w:t>
      </w:r>
    </w:p>
    <w:p w14:paraId="1B224802" w14:textId="083059DF" w:rsidR="008C0A74" w:rsidRPr="00E37C5C" w:rsidRDefault="00CF7A57" w:rsidP="005D0256">
      <w:pPr>
        <w:spacing w:after="0" w:line="240" w:lineRule="auto"/>
        <w:jc w:val="both"/>
        <w:rPr>
          <w:rFonts w:ascii="Sylfaen" w:hAnsi="Sylfaen"/>
          <w:b/>
          <w:lang w:val="ka-GE"/>
        </w:rPr>
      </w:pPr>
      <w:proofErr w:type="gramStart"/>
      <w:r w:rsidRPr="00E37C5C">
        <w:rPr>
          <w:rFonts w:ascii="Sylfaen" w:hAnsi="Sylfaen" w:cs="Sylfaen"/>
        </w:rPr>
        <w:t>1.6</w:t>
      </w:r>
      <w:proofErr w:type="gramEnd"/>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203E0140"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BE4678" w:rsidRPr="001750E8">
        <w:rPr>
          <w:rFonts w:ascii="Sylfaen" w:hAnsi="Sylfaen"/>
          <w:b/>
          <w:lang w:val="ka-GE"/>
        </w:rPr>
        <w:t>50,00</w:t>
      </w:r>
      <w:r w:rsidR="00EB217E" w:rsidRPr="001750E8">
        <w:rPr>
          <w:rFonts w:ascii="Sylfaen" w:hAnsi="Sylfaen"/>
          <w:b/>
          <w:lang w:val="ka-GE"/>
        </w:rPr>
        <w:t>0 ლარის ოდენობით</w:t>
      </w:r>
      <w:r w:rsidR="00BE4678" w:rsidRPr="001750E8">
        <w:rPr>
          <w:rFonts w:ascii="Sylfaen" w:hAnsi="Sylfaen"/>
          <w:b/>
          <w:lang w:val="ka-GE"/>
        </w:rPr>
        <w:t>.</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D0256">
      <w:pPr>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5D0256">
      <w:pPr>
        <w:jc w:val="both"/>
        <w:rPr>
          <w:rFonts w:ascii="Sylfaen" w:hAnsi="Sylfaen"/>
          <w:lang w:val="ka-GE"/>
        </w:rPr>
      </w:pPr>
      <w:r>
        <w:rPr>
          <w:rFonts w:ascii="Sylfaen" w:hAnsi="Sylfaen"/>
          <w:lang w:val="ka-GE"/>
        </w:rPr>
        <w:lastRenderedPageBreak/>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t xml:space="preserve">შპს „ჯორჯიან უოთერ ენდ ფაუერი“ უფლებას იტოვებს თვითონ განსაზღვროს ტენდერის დასრულების ვადა, </w:t>
      </w:r>
      <w:r w:rsidRPr="00B94C39">
        <w:rPr>
          <w:rFonts w:ascii="Sylfaen" w:hAnsi="Sylfaen"/>
          <w:lang w:val="ka-GE"/>
        </w:rPr>
        <w:t>შეცვალოს ტენდერის პირობები,</w:t>
      </w:r>
      <w:r w:rsidRPr="00E37C5C">
        <w:rPr>
          <w:rFonts w:ascii="Sylfaen" w:hAnsi="Sylfaen"/>
          <w:lang w:val="ka-GE"/>
        </w:rPr>
        <w:t xml:space="preserve">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A04E21">
      <w:pPr>
        <w:pStyle w:val="ListParagraph"/>
        <w:spacing w:after="0" w:line="240" w:lineRule="auto"/>
        <w:ind w:left="0" w:firstLine="426"/>
        <w:jc w:val="both"/>
        <w:rPr>
          <w:rFonts w:ascii="Sylfaen" w:hAnsi="Sylfaen"/>
          <w:lang w:val="ka-GE"/>
        </w:rPr>
      </w:pPr>
      <w:r w:rsidRPr="00E37C5C">
        <w:rPr>
          <w:rFonts w:ascii="Sylfaen" w:hAnsi="Sylfaen"/>
          <w:lang w:val="ka-GE"/>
        </w:rPr>
        <w:lastRenderedPageBreak/>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A04E21">
      <w:pPr>
        <w:pStyle w:val="ListParagraph"/>
        <w:spacing w:after="0" w:line="24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A04E21">
      <w:pPr>
        <w:spacing w:after="0" w:line="24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A04E21">
      <w:pPr>
        <w:spacing w:after="0" w:line="24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A04E21">
      <w:pPr>
        <w:spacing w:after="0" w:line="24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04E21">
      <w:pPr>
        <w:spacing w:after="0" w:line="24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00C600E7" w:rsidR="007E0304" w:rsidRPr="00E37C5C" w:rsidRDefault="007E0304" w:rsidP="00A04E21">
      <w:pPr>
        <w:spacing w:after="0" w:line="24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7" type="#_x0000_t75" style="width:75.7pt;height:48pt" o:ole="">
            <v:imagedata r:id="rId13" o:title=""/>
          </v:shape>
          <o:OLEObject Type="Embed" ProgID="Acrobat.Document.DC" ShapeID="_x0000_i1027" DrawAspect="Icon" ObjectID="_1780216335" r:id="rId14"/>
        </w:object>
      </w:r>
    </w:p>
    <w:p w14:paraId="3B7F205D" w14:textId="4C53C6EE" w:rsidR="00580531" w:rsidRPr="00A04E21" w:rsidRDefault="00580531" w:rsidP="00A04E21">
      <w:pPr>
        <w:spacing w:after="0" w:line="360" w:lineRule="auto"/>
        <w:jc w:val="both"/>
        <w:rPr>
          <w:rFonts w:ascii="Sylfaen" w:hAnsi="Sylfaen"/>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A04E21">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A04E21">
      <w:pPr>
        <w:spacing w:after="0" w:line="240" w:lineRule="auto"/>
        <w:jc w:val="both"/>
        <w:rPr>
          <w:rFonts w:ascii="Sylfaen" w:hAnsi="Sylfaen"/>
          <w:b/>
          <w:lang w:val="ka-GE"/>
        </w:rPr>
      </w:pPr>
    </w:p>
    <w:p w14:paraId="4EFAD2AB" w14:textId="6274D91C" w:rsidR="00F827AD" w:rsidRPr="004B7C5D" w:rsidRDefault="00F827AD" w:rsidP="00A04E21">
      <w:pPr>
        <w:spacing w:after="0" w:line="240" w:lineRule="auto"/>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A04E21">
      <w:pPr>
        <w:spacing w:after="0" w:line="240" w:lineRule="auto"/>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076AEA17" w:rsidR="00F827AD" w:rsidRPr="00CA17D6" w:rsidRDefault="00F827AD" w:rsidP="00A04E21">
      <w:pPr>
        <w:spacing w:after="0" w:line="240" w:lineRule="auto"/>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5" w:history="1">
        <w:r w:rsidR="00056A05" w:rsidRPr="00713057">
          <w:rPr>
            <w:rStyle w:val="Hyperlink"/>
            <w:lang w:val="ka-GE"/>
          </w:rPr>
          <w:t>ikhvadagadze@gwp.ge</w:t>
        </w:r>
      </w:hyperlink>
      <w:r w:rsidR="00056A05" w:rsidRPr="00713057">
        <w:rPr>
          <w:lang w:val="ka-GE"/>
        </w:rPr>
        <w:t xml:space="preserve"> </w:t>
      </w:r>
    </w:p>
    <w:p w14:paraId="683EC820" w14:textId="5C8FD72F" w:rsidR="00F827AD" w:rsidRPr="008649A8" w:rsidRDefault="00F827AD" w:rsidP="00A04E21">
      <w:pPr>
        <w:spacing w:after="0" w:line="240" w:lineRule="auto"/>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A04E21">
      <w:pPr>
        <w:spacing w:after="0" w:line="240" w:lineRule="auto"/>
        <w:jc w:val="both"/>
        <w:rPr>
          <w:rFonts w:ascii="Sylfaen" w:hAnsi="Sylfaen" w:cs="Sylfaen"/>
          <w:lang w:val="ka-GE"/>
        </w:rPr>
      </w:pPr>
    </w:p>
    <w:p w14:paraId="226F626E" w14:textId="39A2732D" w:rsidR="005E130F" w:rsidRPr="00E37C5C" w:rsidRDefault="005E130F" w:rsidP="00A04E21">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A04E21">
      <w:pPr>
        <w:spacing w:after="0" w:line="240" w:lineRule="auto"/>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A04E21">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A04E21">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A04E21">
      <w:pPr>
        <w:spacing w:after="0" w:line="240" w:lineRule="auto"/>
        <w:jc w:val="both"/>
        <w:rPr>
          <w:rFonts w:ascii="Sylfaen" w:hAnsi="Sylfaen" w:cs="Arial"/>
          <w:lang w:val="ka-GE"/>
        </w:rPr>
      </w:pPr>
    </w:p>
    <w:p w14:paraId="5902A81D" w14:textId="77777777" w:rsidR="009228A8" w:rsidRPr="00E41D48" w:rsidRDefault="009228A8" w:rsidP="00A04E21">
      <w:pPr>
        <w:spacing w:after="0" w:line="24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083B0936" w14:textId="19C924A1"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48ED8F57" w14:textId="77777777" w:rsidR="009228A8" w:rsidRPr="00E41D48" w:rsidRDefault="009228A8" w:rsidP="005D0256">
      <w:pPr>
        <w:spacing w:after="0" w:line="360" w:lineRule="auto"/>
        <w:jc w:val="both"/>
        <w:rPr>
          <w:rFonts w:ascii="Sylfaen" w:hAnsi="Sylfaen"/>
          <w:lang w:val="ka-GE"/>
        </w:rPr>
      </w:pPr>
    </w:p>
    <w:sectPr w:rsidR="009228A8" w:rsidRPr="00E41D48"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048CA7" w14:textId="77777777" w:rsidR="008278F2" w:rsidRDefault="008278F2" w:rsidP="007902EA">
      <w:pPr>
        <w:spacing w:after="0" w:line="240" w:lineRule="auto"/>
      </w:pPr>
      <w:r>
        <w:separator/>
      </w:r>
    </w:p>
  </w:endnote>
  <w:endnote w:type="continuationSeparator" w:id="0">
    <w:p w14:paraId="5D808858" w14:textId="77777777" w:rsidR="008278F2" w:rsidRDefault="008278F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pto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97F8612" w:rsidR="00056A05" w:rsidRDefault="00056A05">
        <w:pPr>
          <w:pStyle w:val="Footer"/>
          <w:jc w:val="right"/>
        </w:pPr>
        <w:r>
          <w:fldChar w:fldCharType="begin"/>
        </w:r>
        <w:r>
          <w:instrText xml:space="preserve"> PAGE   \* MERGEFORMAT </w:instrText>
        </w:r>
        <w:r>
          <w:fldChar w:fldCharType="separate"/>
        </w:r>
        <w:r w:rsidR="00AD3D3D">
          <w:rPr>
            <w:noProof/>
          </w:rPr>
          <w:t>4</w:t>
        </w:r>
        <w:r>
          <w:rPr>
            <w:noProof/>
          </w:rPr>
          <w:fldChar w:fldCharType="end"/>
        </w:r>
      </w:p>
    </w:sdtContent>
  </w:sdt>
  <w:p w14:paraId="4637608E" w14:textId="77777777" w:rsidR="00056A05" w:rsidRDefault="00056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5096D7" w14:textId="77777777" w:rsidR="008278F2" w:rsidRDefault="008278F2" w:rsidP="007902EA">
      <w:pPr>
        <w:spacing w:after="0" w:line="240" w:lineRule="auto"/>
      </w:pPr>
      <w:r>
        <w:separator/>
      </w:r>
    </w:p>
  </w:footnote>
  <w:footnote w:type="continuationSeparator" w:id="0">
    <w:p w14:paraId="23BEBAC4" w14:textId="77777777" w:rsidR="008278F2" w:rsidRDefault="008278F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406C26B8" w:rsidR="00056A05" w:rsidRDefault="00A04E21" w:rsidP="00A74B75">
    <w:pPr>
      <w:spacing w:after="0" w:line="360" w:lineRule="auto"/>
      <w:jc w:val="right"/>
      <w:rPr>
        <w:rFonts w:ascii="Sylfaen" w:hAnsi="Sylfaen"/>
        <w:b/>
        <w:sz w:val="18"/>
        <w:szCs w:val="18"/>
        <w:lang w:val="ka-GE"/>
      </w:rPr>
    </w:pPr>
    <w:r>
      <w:rPr>
        <w:rFonts w:ascii="Aptos" w:hAnsi="Aptos"/>
        <w:b/>
        <w:bCs/>
        <w:noProof/>
        <w:lang w:val="en-GB"/>
      </w:rPr>
      <w:t>A24A1DI061</w:t>
    </w:r>
  </w:p>
  <w:p w14:paraId="1459A3AD" w14:textId="77777777" w:rsidR="00056A05" w:rsidRDefault="00056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7CB"/>
    <w:rsid w:val="0004786C"/>
    <w:rsid w:val="00051E54"/>
    <w:rsid w:val="00053EAB"/>
    <w:rsid w:val="0005435C"/>
    <w:rsid w:val="00055E1E"/>
    <w:rsid w:val="00056A05"/>
    <w:rsid w:val="00056A31"/>
    <w:rsid w:val="00064AB9"/>
    <w:rsid w:val="0006542B"/>
    <w:rsid w:val="00081D42"/>
    <w:rsid w:val="00082939"/>
    <w:rsid w:val="000839D9"/>
    <w:rsid w:val="00092A77"/>
    <w:rsid w:val="00092E77"/>
    <w:rsid w:val="000974B9"/>
    <w:rsid w:val="000A0D72"/>
    <w:rsid w:val="000B0617"/>
    <w:rsid w:val="000B1C85"/>
    <w:rsid w:val="000B1F4E"/>
    <w:rsid w:val="000B4C5E"/>
    <w:rsid w:val="000B5D0F"/>
    <w:rsid w:val="000C3223"/>
    <w:rsid w:val="000D5BB4"/>
    <w:rsid w:val="000D68A2"/>
    <w:rsid w:val="000E5617"/>
    <w:rsid w:val="000E6272"/>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50E8"/>
    <w:rsid w:val="0017792E"/>
    <w:rsid w:val="00185C9D"/>
    <w:rsid w:val="001921BE"/>
    <w:rsid w:val="00194044"/>
    <w:rsid w:val="001A0977"/>
    <w:rsid w:val="001A09F5"/>
    <w:rsid w:val="001A2225"/>
    <w:rsid w:val="001A47AF"/>
    <w:rsid w:val="001A507F"/>
    <w:rsid w:val="001A5BDB"/>
    <w:rsid w:val="001B055A"/>
    <w:rsid w:val="001B0D00"/>
    <w:rsid w:val="001B6BD5"/>
    <w:rsid w:val="001B740A"/>
    <w:rsid w:val="001B75E0"/>
    <w:rsid w:val="001B7903"/>
    <w:rsid w:val="001C112D"/>
    <w:rsid w:val="001C2BF2"/>
    <w:rsid w:val="001C7577"/>
    <w:rsid w:val="001D0413"/>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474"/>
    <w:rsid w:val="002A4E62"/>
    <w:rsid w:val="002A60C4"/>
    <w:rsid w:val="002B0C8E"/>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A29"/>
    <w:rsid w:val="00316C88"/>
    <w:rsid w:val="00320435"/>
    <w:rsid w:val="00320878"/>
    <w:rsid w:val="0033101C"/>
    <w:rsid w:val="00332458"/>
    <w:rsid w:val="00333059"/>
    <w:rsid w:val="0033397E"/>
    <w:rsid w:val="00340CC3"/>
    <w:rsid w:val="00357317"/>
    <w:rsid w:val="003573F4"/>
    <w:rsid w:val="00357B68"/>
    <w:rsid w:val="003645AF"/>
    <w:rsid w:val="003657A5"/>
    <w:rsid w:val="00376B5E"/>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6947"/>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6056"/>
    <w:rsid w:val="00586C84"/>
    <w:rsid w:val="00595E4B"/>
    <w:rsid w:val="005A0827"/>
    <w:rsid w:val="005A0872"/>
    <w:rsid w:val="005A427F"/>
    <w:rsid w:val="005C14A4"/>
    <w:rsid w:val="005D0256"/>
    <w:rsid w:val="005D25DA"/>
    <w:rsid w:val="005D3B83"/>
    <w:rsid w:val="005E05B1"/>
    <w:rsid w:val="005E130F"/>
    <w:rsid w:val="005F3357"/>
    <w:rsid w:val="00610FC8"/>
    <w:rsid w:val="0061327C"/>
    <w:rsid w:val="00615BD2"/>
    <w:rsid w:val="00615DED"/>
    <w:rsid w:val="00617237"/>
    <w:rsid w:val="00632910"/>
    <w:rsid w:val="00633210"/>
    <w:rsid w:val="00634B58"/>
    <w:rsid w:val="0063733E"/>
    <w:rsid w:val="00643E20"/>
    <w:rsid w:val="006447A4"/>
    <w:rsid w:val="006531A9"/>
    <w:rsid w:val="00661B3E"/>
    <w:rsid w:val="00665219"/>
    <w:rsid w:val="00665C42"/>
    <w:rsid w:val="00667B1F"/>
    <w:rsid w:val="00670159"/>
    <w:rsid w:val="00670B37"/>
    <w:rsid w:val="00674470"/>
    <w:rsid w:val="0067481E"/>
    <w:rsid w:val="00674F71"/>
    <w:rsid w:val="006752F4"/>
    <w:rsid w:val="00680844"/>
    <w:rsid w:val="00681B23"/>
    <w:rsid w:val="006856E8"/>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0F57"/>
    <w:rsid w:val="00711C86"/>
    <w:rsid w:val="00712E16"/>
    <w:rsid w:val="00713057"/>
    <w:rsid w:val="00713EFC"/>
    <w:rsid w:val="007146D2"/>
    <w:rsid w:val="007151B6"/>
    <w:rsid w:val="00715A5D"/>
    <w:rsid w:val="00717D5F"/>
    <w:rsid w:val="007309AA"/>
    <w:rsid w:val="00730DF3"/>
    <w:rsid w:val="00734570"/>
    <w:rsid w:val="00735828"/>
    <w:rsid w:val="00743C42"/>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278F2"/>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F38DE"/>
    <w:rsid w:val="008F419D"/>
    <w:rsid w:val="008F5153"/>
    <w:rsid w:val="0090279D"/>
    <w:rsid w:val="00904044"/>
    <w:rsid w:val="00913646"/>
    <w:rsid w:val="009208BF"/>
    <w:rsid w:val="00922889"/>
    <w:rsid w:val="009228A8"/>
    <w:rsid w:val="00925DC2"/>
    <w:rsid w:val="009261B9"/>
    <w:rsid w:val="00926883"/>
    <w:rsid w:val="00931A9A"/>
    <w:rsid w:val="00940D2A"/>
    <w:rsid w:val="00941F10"/>
    <w:rsid w:val="0094424C"/>
    <w:rsid w:val="00950D10"/>
    <w:rsid w:val="00954423"/>
    <w:rsid w:val="00954527"/>
    <w:rsid w:val="009567A7"/>
    <w:rsid w:val="00956BC7"/>
    <w:rsid w:val="00957E8C"/>
    <w:rsid w:val="009621F5"/>
    <w:rsid w:val="009712C3"/>
    <w:rsid w:val="0097136C"/>
    <w:rsid w:val="00971CED"/>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4738"/>
    <w:rsid w:val="009D5E96"/>
    <w:rsid w:val="009D6EEF"/>
    <w:rsid w:val="009D733B"/>
    <w:rsid w:val="009F003A"/>
    <w:rsid w:val="009F0B8A"/>
    <w:rsid w:val="009F3DE6"/>
    <w:rsid w:val="009F41E3"/>
    <w:rsid w:val="009F4538"/>
    <w:rsid w:val="009F4DC4"/>
    <w:rsid w:val="00A0023E"/>
    <w:rsid w:val="00A035A1"/>
    <w:rsid w:val="00A0388F"/>
    <w:rsid w:val="00A04E21"/>
    <w:rsid w:val="00A10161"/>
    <w:rsid w:val="00A1171F"/>
    <w:rsid w:val="00A117DC"/>
    <w:rsid w:val="00A11F8F"/>
    <w:rsid w:val="00A167BC"/>
    <w:rsid w:val="00A21BAB"/>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D0250"/>
    <w:rsid w:val="00AD3D3D"/>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59C7"/>
    <w:rsid w:val="00B47896"/>
    <w:rsid w:val="00B47D4C"/>
    <w:rsid w:val="00B51A5F"/>
    <w:rsid w:val="00B5249E"/>
    <w:rsid w:val="00B5452A"/>
    <w:rsid w:val="00B616CF"/>
    <w:rsid w:val="00B649FA"/>
    <w:rsid w:val="00B806AE"/>
    <w:rsid w:val="00B830F8"/>
    <w:rsid w:val="00B83F1F"/>
    <w:rsid w:val="00B84106"/>
    <w:rsid w:val="00B92B05"/>
    <w:rsid w:val="00B92FBE"/>
    <w:rsid w:val="00B942E0"/>
    <w:rsid w:val="00B94C39"/>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290E"/>
    <w:rsid w:val="00C33D82"/>
    <w:rsid w:val="00C40C8C"/>
    <w:rsid w:val="00C41C03"/>
    <w:rsid w:val="00C55BCF"/>
    <w:rsid w:val="00C67999"/>
    <w:rsid w:val="00C73981"/>
    <w:rsid w:val="00C761CC"/>
    <w:rsid w:val="00C83494"/>
    <w:rsid w:val="00C854BC"/>
    <w:rsid w:val="00C86CD0"/>
    <w:rsid w:val="00C87ABD"/>
    <w:rsid w:val="00C91AFC"/>
    <w:rsid w:val="00C9205D"/>
    <w:rsid w:val="00CA1443"/>
    <w:rsid w:val="00CA17D6"/>
    <w:rsid w:val="00CA4A83"/>
    <w:rsid w:val="00CA54EE"/>
    <w:rsid w:val="00CA7028"/>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521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5752F"/>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1E98"/>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5FCD"/>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D5FC0"/>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nkoberi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9C3310-9856-4696-BE19-9C943F16A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Pages>
  <Words>1558</Words>
  <Characters>8886</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Nino Koberidze</cp:lastModifiedBy>
  <cp:revision>11</cp:revision>
  <cp:lastPrinted>2015-07-27T06:36:00Z</cp:lastPrinted>
  <dcterms:created xsi:type="dcterms:W3CDTF">2024-06-13T12:44:00Z</dcterms:created>
  <dcterms:modified xsi:type="dcterms:W3CDTF">2024-06-18T07:46:00Z</dcterms:modified>
</cp:coreProperties>
</file>